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16E76" w14:textId="572C4099" w:rsidR="007A628B" w:rsidRDefault="00000000" w:rsidP="00CD13AB">
      <w:pPr>
        <w:pStyle w:val="Heading1"/>
      </w:pPr>
      <w:r>
        <w:t xml:space="preserve">Top </w:t>
      </w:r>
      <w:r w:rsidR="00CD13AB">
        <w:t>4</w:t>
      </w:r>
      <w:r>
        <w:t xml:space="preserve"> </w:t>
      </w:r>
      <w:r w:rsidRPr="00CD13AB">
        <w:t>Reasons</w:t>
      </w:r>
      <w:r>
        <w:t xml:space="preserve"> Why You Should Care About Website Security</w:t>
      </w:r>
    </w:p>
    <w:p w14:paraId="1A323FD9" w14:textId="77777777" w:rsidR="007A628B" w:rsidRDefault="00000000">
      <w:r>
        <w:t>Every business has a website. Whether you’re a large manufacturing company or a small local business, every site needs to be secured so people can’t access it without permission. Because of that, it’s important to know why caring about website security is important.</w:t>
      </w:r>
    </w:p>
    <w:p w14:paraId="14C81F95" w14:textId="77777777" w:rsidR="007A628B" w:rsidRDefault="00000000">
      <w:pPr>
        <w:pStyle w:val="Heading2"/>
      </w:pPr>
      <w:r>
        <w:t>Information Thieves Fear Nothing More Than Free Information.</w:t>
      </w:r>
    </w:p>
    <w:p w14:paraId="5C705000" w14:textId="77777777" w:rsidR="007A628B" w:rsidRDefault="00000000">
      <w:r>
        <w:t>One of the biggest reasons why you should care about website security is that hackers fear nothing more than free information. You probably don’t care much about keeping the information you post on Facebook or Twitter private, but that information is accessible once you put it on the internet. People who want to steal information can easily do so by just going to those sites.</w:t>
      </w:r>
    </w:p>
    <w:p w14:paraId="5BB9E4AB" w14:textId="77777777" w:rsidR="007A628B" w:rsidRDefault="00000000">
      <w:pPr>
        <w:pStyle w:val="Heading2"/>
      </w:pPr>
      <w:r>
        <w:t>Website Attacks Are Becoming Increasingly Commonplace.</w:t>
      </w:r>
    </w:p>
    <w:p w14:paraId="058657B4" w14:textId="77777777" w:rsidR="007A628B" w:rsidRDefault="00000000">
      <w:r>
        <w:t>The more you read about website security, the more you realize that many attacks are becoming more commonplace. It used to be that companies were the ones suffering the most because of website security issues. That’s not happening nearly as often as it used to, and it’s not even as common as people make it out to be as well.</w:t>
      </w:r>
    </w:p>
    <w:p w14:paraId="0DDF573B" w14:textId="77777777" w:rsidR="007A628B" w:rsidRDefault="00000000">
      <w:pPr>
        <w:pStyle w:val="Heading2"/>
      </w:pPr>
      <w:r>
        <w:t>Secure Browsing Is Even More Important For Small Businesses.</w:t>
      </w:r>
    </w:p>
    <w:p w14:paraId="4C2226CF" w14:textId="77777777" w:rsidR="007A628B" w:rsidRDefault="00000000">
      <w:r>
        <w:t>It’s not just the large companies that need to worry about website security. It’s important for the small ones, too. It’s hard enough to attract customers when you don’t have the money for large advertising campaigns. Beating out the big guys with just your word of mouth can be a huge challenge. If you care about website security, you should care even more about securing your browsing.</w:t>
      </w:r>
    </w:p>
    <w:p w14:paraId="5537ABC3" w14:textId="77777777" w:rsidR="007A628B" w:rsidRDefault="00000000">
      <w:pPr>
        <w:pStyle w:val="Heading2"/>
      </w:pPr>
      <w:r>
        <w:lastRenderedPageBreak/>
        <w:t>Websites Are Where Business Takes Place.</w:t>
      </w:r>
    </w:p>
    <w:p w14:paraId="53C54C81" w14:textId="77777777" w:rsidR="007A628B" w:rsidRDefault="00000000">
      <w:r>
        <w:t>You may not get it, but your website is where you and your business are meeting the public. It may be on a computer, but it’s still where people can see you and make their opinions known. That’s why it’s not just important for your website to be secure, but for it to be secure and safe.</w:t>
      </w:r>
    </w:p>
    <w:p w14:paraId="5314C395" w14:textId="77777777" w:rsidR="007A628B" w:rsidRDefault="00000000">
      <w:pPr>
        <w:pStyle w:val="Heading2"/>
      </w:pPr>
      <w:r>
        <w:t>Bottom Line</w:t>
      </w:r>
    </w:p>
    <w:p w14:paraId="01A4AAC1" w14:textId="77777777" w:rsidR="00CD13AB" w:rsidRDefault="00000000">
      <w:r>
        <w:t xml:space="preserve">When you care about website security, it’s easy to see the benefits. For example, hackers will fear free information the most, which means you’ll be able to keep your most valuable information safe. You’ll also be able to prevent the most common attacks, which means your website will be less likely to get hijacked. </w:t>
      </w:r>
    </w:p>
    <w:p w14:paraId="5EA01959" w14:textId="3DA86E85" w:rsidR="007A628B" w:rsidRDefault="00000000">
      <w:r>
        <w:t>When it comes to securing your browsing, you need to worry about everyone. With the importance of website security, it’s easy to see why you should care. It’s important to protect your information, prevent the most common attacks, and keep your website secure and safe. When you care about website security, the benefits are easy to see.</w:t>
      </w:r>
    </w:p>
    <w:sectPr w:rsidR="007A628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ourier">
    <w:panose1 w:val="020005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998769285">
    <w:abstractNumId w:val="8"/>
  </w:num>
  <w:num w:numId="2" w16cid:durableId="1104111310">
    <w:abstractNumId w:val="6"/>
  </w:num>
  <w:num w:numId="3" w16cid:durableId="1932084203">
    <w:abstractNumId w:val="5"/>
  </w:num>
  <w:num w:numId="4" w16cid:durableId="942422786">
    <w:abstractNumId w:val="4"/>
  </w:num>
  <w:num w:numId="5" w16cid:durableId="1138760871">
    <w:abstractNumId w:val="7"/>
  </w:num>
  <w:num w:numId="6" w16cid:durableId="560596901">
    <w:abstractNumId w:val="3"/>
  </w:num>
  <w:num w:numId="7" w16cid:durableId="140200186">
    <w:abstractNumId w:val="2"/>
  </w:num>
  <w:num w:numId="8" w16cid:durableId="1025713863">
    <w:abstractNumId w:val="1"/>
  </w:num>
  <w:num w:numId="9" w16cid:durableId="2110464790">
    <w:abstractNumId w:val="0"/>
  </w:num>
  <w:num w:numId="10" w16cid:durableId="1746224203">
    <w:abstractNumId w:val="9"/>
  </w:num>
  <w:num w:numId="11" w16cid:durableId="11727179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A628B"/>
    <w:rsid w:val="00AA1D8D"/>
    <w:rsid w:val="00B47730"/>
    <w:rsid w:val="00CB0664"/>
    <w:rsid w:val="00CD13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DCF989"/>
  <w14:defaultImageDpi w14:val="300"/>
  <w15:docId w15:val="{F8BE70C5-BA32-DD4A-8F48-DE63A39C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3AB"/>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CD13AB"/>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CD13AB"/>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uiPriority w:val="9"/>
    <w:unhideWhenUsed/>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C693F"/>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C693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C693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rsid w:val="00FC693F"/>
  </w:style>
  <w:style w:type="character" w:customStyle="1" w:styleId="Heading1Char">
    <w:name w:val="Heading 1 Char"/>
    <w:basedOn w:val="DefaultParagraphFont"/>
    <w:link w:val="Heading1"/>
    <w:uiPriority w:val="9"/>
    <w:rsid w:val="00CD13AB"/>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CD13AB"/>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next w:val="Normal"/>
    <w:link w:val="TitleChar"/>
    <w:autoRedefine/>
    <w:uiPriority w:val="10"/>
    <w:qFormat/>
    <w:rsid w:val="00CD13AB"/>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CD13AB"/>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CD13AB"/>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CD13AB"/>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CD13AB"/>
    <w:pPr>
      <w:numPr>
        <w:numId w:val="11"/>
      </w:numPr>
      <w:contextualSpacing/>
    </w:pPr>
    <w:rPr>
      <w:rFonts w:eastAsiaTheme="minorHAnsi" w:cs="Tahoma"/>
      <w:color w:val="000000" w:themeColor="text1"/>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FC693F"/>
    <w:pPr>
      <w:spacing w:after="200" w:line="240" w:lineRule="auto"/>
    </w:pPr>
    <w:rPr>
      <w:i/>
      <w:iCs/>
      <w:color w:val="1F497D" w:themeColor="text2"/>
      <w:sz w:val="18"/>
      <w:szCs w:val="18"/>
    </w:rPr>
  </w:style>
  <w:style w:type="character" w:styleId="Strong">
    <w:name w:val="Strong"/>
    <w:basedOn w:val="DefaultParagraphFont"/>
    <w:uiPriority w:val="22"/>
    <w:rsid w:val="00FC693F"/>
    <w:rPr>
      <w:b/>
      <w:bCs/>
    </w:rPr>
  </w:style>
  <w:style w:type="character" w:styleId="Emphasis">
    <w:name w:val="Emphasis"/>
    <w:basedOn w:val="DefaultParagraphFont"/>
    <w:uiPriority w:val="20"/>
    <w:rsid w:val="00FC693F"/>
    <w:rPr>
      <w:i/>
      <w:iCs/>
    </w:rPr>
  </w:style>
  <w:style w:type="paragraph" w:styleId="IntenseQuote">
    <w:name w:val="Intense Quote"/>
    <w:basedOn w:val="Normal"/>
    <w:next w:val="Normal"/>
    <w:link w:val="IntenseQuoteChar"/>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rsid w:val="00FC693F"/>
    <w:rPr>
      <w:i/>
      <w:iCs/>
      <w:color w:val="808080" w:themeColor="text1" w:themeTint="7F"/>
    </w:rPr>
  </w:style>
  <w:style w:type="character" w:styleId="IntenseEmphasis">
    <w:name w:val="Intense Emphasis"/>
    <w:basedOn w:val="DefaultParagraphFont"/>
    <w:uiPriority w:val="21"/>
    <w:rsid w:val="00FC693F"/>
    <w:rPr>
      <w:b/>
      <w:bCs/>
      <w:i/>
      <w:iCs/>
      <w:color w:val="4F81BD" w:themeColor="accent1"/>
    </w:rPr>
  </w:style>
  <w:style w:type="character" w:styleId="SubtleReference">
    <w:name w:val="Subtle Reference"/>
    <w:basedOn w:val="DefaultParagraphFont"/>
    <w:uiPriority w:val="31"/>
    <w:rsid w:val="00FC693F"/>
    <w:rPr>
      <w:smallCaps/>
      <w:color w:val="C0504D" w:themeColor="accent2"/>
      <w:u w:val="single"/>
    </w:rPr>
  </w:style>
  <w:style w:type="character" w:styleId="IntenseReference">
    <w:name w:val="Intense Reference"/>
    <w:basedOn w:val="DefaultParagraphFont"/>
    <w:uiPriority w:val="32"/>
    <w:rsid w:val="00FC693F"/>
    <w:rPr>
      <w:b/>
      <w:bCs/>
      <w:smallCaps/>
      <w:color w:val="C0504D" w:themeColor="accent2"/>
      <w:spacing w:val="5"/>
      <w:u w:val="single"/>
    </w:rPr>
  </w:style>
  <w:style w:type="character" w:styleId="BookTitle">
    <w:name w:val="Book Title"/>
    <w:basedOn w:val="DefaultParagraphFont"/>
    <w:uiPriority w:val="33"/>
    <w:rsid w:val="00FC693F"/>
    <w:rPr>
      <w:b/>
      <w:bCs/>
      <w:smallCaps/>
      <w:spacing w:val="5"/>
    </w:rPr>
  </w:style>
  <w:style w:type="paragraph" w:styleId="TOCHeading">
    <w:name w:val="TOC Heading"/>
    <w:basedOn w:val="Heading1"/>
    <w:next w:val="Normal"/>
    <w:uiPriority w:val="39"/>
    <w:semiHidden/>
    <w:unhideWhenUsed/>
    <w:qFormat/>
    <w:rsid w:val="00FC693F"/>
    <w:pPr>
      <w:spacing w:before="240" w:after="0"/>
      <w:outlineLvl w:val="9"/>
    </w:pPr>
    <w:rPr>
      <w:rFonts w:asciiTheme="majorHAnsi" w:hAnsiTheme="majorHAnsi"/>
      <w:b w:val="0"/>
      <w:color w:val="365F91" w:themeColor="accent1" w:themeShade="BF"/>
      <w:sz w:val="32"/>
    </w:r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semiHidden/>
    <w:unhideWhenUsed/>
    <w:qFormat/>
    <w:rsid w:val="00CD13AB"/>
    <w:pPr>
      <w:tabs>
        <w:tab w:val="right" w:leader="dot" w:pos="935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1667841991.514891</dc:title>
  <dc:subject/>
  <dc:creator>python-docx</dc:creator>
  <cp:keywords/>
  <dc:description>generated by python-docx</dc:description>
  <cp:lastModifiedBy>Drew Laughlin</cp:lastModifiedBy>
  <cp:revision>2</cp:revision>
  <dcterms:created xsi:type="dcterms:W3CDTF">2013-12-23T23:15:00Z</dcterms:created>
  <dcterms:modified xsi:type="dcterms:W3CDTF">2022-11-07T17:48:00Z</dcterms:modified>
  <cp:category/>
</cp:coreProperties>
</file>